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6EAAE" w14:textId="302F61BE" w:rsidR="000B47F1" w:rsidRPr="00415837" w:rsidRDefault="000B47F1" w:rsidP="000B47F1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 xml:space="preserve">Bijlage </w:t>
      </w:r>
      <w:r w:rsidR="001E13EE">
        <w:rPr>
          <w:rFonts w:ascii="Arial" w:hAnsi="Arial" w:cs="Arial"/>
          <w:sz w:val="24"/>
          <w:szCs w:val="24"/>
        </w:rPr>
        <w:t>9_</w:t>
      </w:r>
      <w:r w:rsidR="00F22308">
        <w:rPr>
          <w:rFonts w:ascii="Arial" w:hAnsi="Arial" w:cs="Arial"/>
          <w:sz w:val="24"/>
          <w:szCs w:val="24"/>
        </w:rPr>
        <w:t>b</w:t>
      </w:r>
      <w:r w:rsidR="00325CED">
        <w:rPr>
          <w:rFonts w:ascii="Arial" w:hAnsi="Arial" w:cs="Arial"/>
          <w:sz w:val="24"/>
          <w:szCs w:val="24"/>
        </w:rPr>
        <w:t xml:space="preserve">ehorende bij de </w:t>
      </w:r>
      <w:r w:rsidRPr="00415837">
        <w:rPr>
          <w:rFonts w:ascii="Arial" w:hAnsi="Arial" w:cs="Arial"/>
          <w:sz w:val="24"/>
          <w:szCs w:val="24"/>
        </w:rPr>
        <w:t xml:space="preserve">aanbesteding </w:t>
      </w:r>
      <w:r w:rsidR="001E13EE">
        <w:rPr>
          <w:rFonts w:ascii="Arial" w:hAnsi="Arial" w:cs="Arial"/>
          <w:sz w:val="24"/>
          <w:szCs w:val="24"/>
        </w:rPr>
        <w:t>pensioentrainingen met</w:t>
      </w:r>
      <w:r w:rsidR="00F22308">
        <w:rPr>
          <w:rFonts w:ascii="Arial" w:hAnsi="Arial" w:cs="Arial"/>
          <w:sz w:val="24"/>
          <w:szCs w:val="24"/>
        </w:rPr>
        <w:t xml:space="preserve"> kenmerk IUC22-</w:t>
      </w:r>
      <w:r w:rsidR="001E13EE">
        <w:rPr>
          <w:rFonts w:ascii="Arial" w:hAnsi="Arial" w:cs="Arial"/>
          <w:sz w:val="24"/>
          <w:szCs w:val="24"/>
        </w:rPr>
        <w:t>780</w:t>
      </w:r>
    </w:p>
    <w:p w14:paraId="7505ED06" w14:textId="77777777" w:rsidR="000B47F1" w:rsidRDefault="000B47F1" w:rsidP="000B47F1">
      <w:pPr>
        <w:pStyle w:val="Geenafstand"/>
        <w:rPr>
          <w:rFonts w:ascii="Arial" w:hAnsi="Arial" w:cs="Arial"/>
          <w:sz w:val="24"/>
          <w:szCs w:val="24"/>
        </w:rPr>
      </w:pPr>
    </w:p>
    <w:p w14:paraId="522D9D11" w14:textId="77777777" w:rsidR="00917CA0" w:rsidRDefault="00917CA0" w:rsidP="000B47F1">
      <w:pPr>
        <w:pStyle w:val="Geenafstand"/>
        <w:rPr>
          <w:rFonts w:ascii="Arial" w:hAnsi="Arial" w:cs="Arial"/>
          <w:sz w:val="24"/>
          <w:szCs w:val="24"/>
        </w:rPr>
      </w:pPr>
    </w:p>
    <w:p w14:paraId="3AEF85CB" w14:textId="77777777" w:rsidR="00917CA0" w:rsidRDefault="00917CA0" w:rsidP="000B47F1">
      <w:pPr>
        <w:pStyle w:val="Geenafstand"/>
        <w:rPr>
          <w:rFonts w:ascii="Arial" w:hAnsi="Arial" w:cs="Arial"/>
          <w:sz w:val="24"/>
          <w:szCs w:val="24"/>
        </w:rPr>
      </w:pPr>
    </w:p>
    <w:p w14:paraId="1EC43F95" w14:textId="77777777" w:rsidR="007A6D08" w:rsidRDefault="007A6D08" w:rsidP="000B47F1">
      <w:pPr>
        <w:pStyle w:val="Geenafstand"/>
        <w:rPr>
          <w:rFonts w:ascii="Arial" w:hAnsi="Arial" w:cs="Arial"/>
          <w:sz w:val="24"/>
          <w:szCs w:val="24"/>
        </w:rPr>
      </w:pPr>
    </w:p>
    <w:p w14:paraId="69C803C7" w14:textId="77777777" w:rsidR="007A6D08" w:rsidRDefault="007A6D08" w:rsidP="000B47F1">
      <w:pPr>
        <w:pStyle w:val="Geenafstand"/>
        <w:rPr>
          <w:rFonts w:ascii="Arial" w:hAnsi="Arial" w:cs="Arial"/>
          <w:sz w:val="24"/>
          <w:szCs w:val="24"/>
        </w:rPr>
      </w:pPr>
    </w:p>
    <w:p w14:paraId="7F62FAE2" w14:textId="46174C40" w:rsidR="000B47F1" w:rsidRPr="00917CA0" w:rsidRDefault="008C3C37" w:rsidP="00D46DD9">
      <w:pPr>
        <w:pStyle w:val="Geenafstand"/>
        <w:ind w:left="2832" w:firstLine="708"/>
        <w:rPr>
          <w:rFonts w:ascii="Arial" w:hAnsi="Arial" w:cs="Arial"/>
          <w:sz w:val="36"/>
          <w:szCs w:val="36"/>
        </w:rPr>
      </w:pPr>
      <w:r w:rsidRPr="00917CA0">
        <w:rPr>
          <w:rFonts w:ascii="Arial" w:hAnsi="Arial" w:cs="Arial"/>
          <w:sz w:val="36"/>
          <w:szCs w:val="36"/>
        </w:rPr>
        <w:t>Verklaring</w:t>
      </w:r>
    </w:p>
    <w:p w14:paraId="50396CFF" w14:textId="77777777" w:rsidR="008C3C37" w:rsidRDefault="008C3C37" w:rsidP="000B47F1">
      <w:pPr>
        <w:pStyle w:val="Geenafstand"/>
        <w:rPr>
          <w:rFonts w:ascii="Arial" w:hAnsi="Arial" w:cs="Arial"/>
          <w:sz w:val="24"/>
          <w:szCs w:val="24"/>
        </w:rPr>
      </w:pPr>
    </w:p>
    <w:p w14:paraId="06D51662" w14:textId="3469024D" w:rsidR="008C3C37" w:rsidRPr="005B0711" w:rsidRDefault="005B0711" w:rsidP="005B0711">
      <w:pPr>
        <w:pStyle w:val="Geenafstand"/>
        <w:ind w:left="1416" w:firstLine="708"/>
        <w:rPr>
          <w:rFonts w:ascii="Arial" w:hAnsi="Arial" w:cs="Arial"/>
          <w:sz w:val="24"/>
          <w:szCs w:val="24"/>
        </w:rPr>
      </w:pPr>
      <w:r w:rsidRPr="005B0711">
        <w:rPr>
          <w:rFonts w:ascii="Arial" w:hAnsi="Arial" w:cs="Arial"/>
          <w:sz w:val="24"/>
          <w:szCs w:val="24"/>
        </w:rPr>
        <w:t>i.v.m. de Europese sancties tegen Rusland</w:t>
      </w:r>
    </w:p>
    <w:p w14:paraId="3945E287" w14:textId="77777777" w:rsidR="007A6D08" w:rsidRDefault="007A6D08" w:rsidP="000B47F1">
      <w:pPr>
        <w:pStyle w:val="Geenafstand"/>
        <w:rPr>
          <w:rFonts w:ascii="Arial" w:hAnsi="Arial" w:cs="Arial"/>
          <w:sz w:val="24"/>
          <w:szCs w:val="24"/>
        </w:rPr>
      </w:pPr>
    </w:p>
    <w:p w14:paraId="3C6269C7" w14:textId="77777777" w:rsidR="00917CA0" w:rsidRPr="00415837" w:rsidRDefault="00917CA0" w:rsidP="000B47F1">
      <w:pPr>
        <w:pStyle w:val="Geenafstand"/>
        <w:rPr>
          <w:rFonts w:ascii="Arial" w:hAnsi="Arial" w:cs="Arial"/>
          <w:sz w:val="24"/>
          <w:szCs w:val="24"/>
        </w:rPr>
      </w:pPr>
    </w:p>
    <w:p w14:paraId="0CBA7954" w14:textId="156BC375" w:rsidR="000B47F1" w:rsidRPr="00D50037" w:rsidRDefault="00D50037" w:rsidP="000B47F1">
      <w:pPr>
        <w:pStyle w:val="Geenafstand"/>
        <w:rPr>
          <w:rFonts w:ascii="Arial" w:hAnsi="Arial" w:cs="Arial"/>
          <w:i/>
          <w:sz w:val="24"/>
          <w:szCs w:val="24"/>
        </w:rPr>
      </w:pPr>
      <w:r w:rsidRPr="00D50037">
        <w:rPr>
          <w:rFonts w:ascii="Arial" w:hAnsi="Arial" w:cs="Arial"/>
          <w:i/>
          <w:sz w:val="24"/>
          <w:szCs w:val="24"/>
        </w:rPr>
        <w:t xml:space="preserve">Uitleg: </w:t>
      </w:r>
      <w:r w:rsidR="000B47F1" w:rsidRPr="00D50037">
        <w:rPr>
          <w:rFonts w:ascii="Arial" w:hAnsi="Arial" w:cs="Arial"/>
          <w:i/>
          <w:sz w:val="24"/>
          <w:szCs w:val="24"/>
        </w:rPr>
        <w:t>Verklaring</w:t>
      </w:r>
      <w:r w:rsidR="00792DCD" w:rsidRPr="00D50037">
        <w:rPr>
          <w:rFonts w:ascii="Arial" w:hAnsi="Arial" w:cs="Arial"/>
          <w:i/>
          <w:sz w:val="24"/>
          <w:szCs w:val="24"/>
        </w:rPr>
        <w:t xml:space="preserve"> te ondertekenen door degene(n) die bevoegd zijn de onderneming te vertegenwoordigen in deze aanbesteding.</w:t>
      </w:r>
      <w:r w:rsidR="005C77B7" w:rsidRPr="00D50037">
        <w:rPr>
          <w:rFonts w:ascii="Arial" w:hAnsi="Arial" w:cs="Arial"/>
          <w:i/>
          <w:sz w:val="24"/>
          <w:szCs w:val="24"/>
        </w:rPr>
        <w:t xml:space="preserve"> Indien deze bevoegdheid volgens de statuten alleen in gezamenlijkheid kan worden uitgeoefend, moet ieder van de tekenbevoegde bestuurders </w:t>
      </w:r>
      <w:r w:rsidR="00F33425" w:rsidRPr="00D50037">
        <w:rPr>
          <w:rFonts w:ascii="Arial" w:hAnsi="Arial" w:cs="Arial"/>
          <w:i/>
          <w:sz w:val="24"/>
          <w:szCs w:val="24"/>
        </w:rPr>
        <w:t>deze verklaring mede ondertekenen.</w:t>
      </w:r>
      <w:r w:rsidR="005C77B7" w:rsidRPr="00D50037">
        <w:rPr>
          <w:rFonts w:ascii="Arial" w:hAnsi="Arial" w:cs="Arial"/>
          <w:i/>
          <w:sz w:val="24"/>
          <w:szCs w:val="24"/>
        </w:rPr>
        <w:t xml:space="preserve"> </w:t>
      </w:r>
    </w:p>
    <w:p w14:paraId="68CD461B" w14:textId="77777777" w:rsidR="00836FD3" w:rsidRPr="00415837" w:rsidRDefault="00836FD3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26077BA9" w14:textId="612E119A" w:rsidR="00D63743" w:rsidRPr="00415837" w:rsidRDefault="00D63743" w:rsidP="00D63743">
      <w:pPr>
        <w:pStyle w:val="Normaalweb"/>
        <w:rPr>
          <w:rFonts w:ascii="Arial" w:hAnsi="Arial" w:cs="Arial"/>
          <w:color w:val="343434"/>
        </w:rPr>
      </w:pPr>
      <w:r w:rsidRPr="00415837">
        <w:rPr>
          <w:rFonts w:ascii="Arial" w:hAnsi="Arial" w:cs="Arial"/>
          <w:color w:val="343434"/>
        </w:rPr>
        <w:t xml:space="preserve">Hierbij </w:t>
      </w:r>
      <w:r w:rsidRPr="009A03E5">
        <w:rPr>
          <w:rFonts w:ascii="Arial" w:hAnsi="Arial" w:cs="Arial"/>
        </w:rPr>
        <w:t>verkla</w:t>
      </w:r>
      <w:r w:rsidR="00E42D33" w:rsidRPr="009A03E5">
        <w:rPr>
          <w:rFonts w:ascii="Arial" w:hAnsi="Arial" w:cs="Arial"/>
        </w:rPr>
        <w:t>(</w:t>
      </w:r>
      <w:r w:rsidRPr="009A03E5">
        <w:rPr>
          <w:rFonts w:ascii="Arial" w:hAnsi="Arial" w:cs="Arial"/>
        </w:rPr>
        <w:t>a</w:t>
      </w:r>
      <w:r w:rsidR="00E42D33" w:rsidRPr="009A03E5">
        <w:rPr>
          <w:rFonts w:ascii="Arial" w:hAnsi="Arial" w:cs="Arial"/>
        </w:rPr>
        <w:t>)</w:t>
      </w:r>
      <w:r w:rsidRPr="009A03E5">
        <w:rPr>
          <w:rFonts w:ascii="Arial" w:hAnsi="Arial" w:cs="Arial"/>
        </w:rPr>
        <w:t>r</w:t>
      </w:r>
      <w:r w:rsidR="00E42D33" w:rsidRPr="009A03E5">
        <w:rPr>
          <w:rFonts w:ascii="Arial" w:hAnsi="Arial" w:cs="Arial"/>
        </w:rPr>
        <w:t>en</w:t>
      </w:r>
      <w:r w:rsidRPr="009A03E5">
        <w:rPr>
          <w:rFonts w:ascii="Arial" w:hAnsi="Arial" w:cs="Arial"/>
        </w:rPr>
        <w:t xml:space="preserve"> ik</w:t>
      </w:r>
      <w:r w:rsidR="00E42D33" w:rsidRPr="009A03E5">
        <w:rPr>
          <w:rFonts w:ascii="Arial" w:hAnsi="Arial" w:cs="Arial"/>
        </w:rPr>
        <w:t>/wij</w:t>
      </w:r>
      <w:r w:rsidRPr="009A03E5">
        <w:rPr>
          <w:rFonts w:ascii="Arial" w:hAnsi="Arial" w:cs="Arial"/>
        </w:rPr>
        <w:t xml:space="preserve"> </w:t>
      </w:r>
      <w:r w:rsidRPr="00415837">
        <w:rPr>
          <w:rFonts w:ascii="Arial" w:hAnsi="Arial" w:cs="Arial"/>
          <w:color w:val="343434"/>
        </w:rPr>
        <w:t>naar eer en geweten dat er geen sprake is van Russische betrokkenheid bij de uitvoering van deze overeenkomst die de drempels van artikel 5 duodecies van EU Verordening (EU) 833/2014 van 31 juli 2014 betreffende de betreffende beperkende maatregelen naar aanleiding van de acties van Rusland die de situatie in Oekraïne destabiliseren, zoals gewijzigd bij Verordening 2022/578 van 8 april 2022</w:t>
      </w:r>
      <w:r w:rsidR="009A03E5">
        <w:rPr>
          <w:rFonts w:ascii="Arial" w:hAnsi="Arial" w:cs="Arial"/>
          <w:color w:val="343434"/>
        </w:rPr>
        <w:t>,</w:t>
      </w:r>
      <w:r w:rsidRPr="00415837">
        <w:rPr>
          <w:rFonts w:ascii="Arial" w:hAnsi="Arial" w:cs="Arial"/>
          <w:color w:val="343434"/>
        </w:rPr>
        <w:t xml:space="preserve"> overschrijdt.</w:t>
      </w:r>
    </w:p>
    <w:p w14:paraId="718B93D8" w14:textId="77777777" w:rsidR="00B95DCE" w:rsidRDefault="00B95DCE" w:rsidP="00D63743">
      <w:pPr>
        <w:pStyle w:val="Normaalweb"/>
        <w:rPr>
          <w:rFonts w:ascii="Arial" w:hAnsi="Arial" w:cs="Arial"/>
        </w:rPr>
      </w:pPr>
    </w:p>
    <w:p w14:paraId="081FD3EC" w14:textId="103FFD21" w:rsidR="00D63743" w:rsidRPr="00415837" w:rsidRDefault="00D63743" w:rsidP="00D63743">
      <w:pPr>
        <w:pStyle w:val="Normaalweb"/>
        <w:rPr>
          <w:rFonts w:ascii="Arial" w:hAnsi="Arial" w:cs="Arial"/>
          <w:color w:val="343434"/>
        </w:rPr>
      </w:pPr>
      <w:r w:rsidRPr="00500A7C">
        <w:rPr>
          <w:rFonts w:ascii="Arial" w:hAnsi="Arial" w:cs="Arial"/>
        </w:rPr>
        <w:t>Ik</w:t>
      </w:r>
      <w:r w:rsidR="00B440E9" w:rsidRPr="00500A7C">
        <w:rPr>
          <w:rFonts w:ascii="Arial" w:hAnsi="Arial" w:cs="Arial"/>
        </w:rPr>
        <w:t xml:space="preserve"> (wij)</w:t>
      </w:r>
      <w:r w:rsidRPr="00500A7C">
        <w:rPr>
          <w:rFonts w:ascii="Arial" w:hAnsi="Arial" w:cs="Arial"/>
        </w:rPr>
        <w:t xml:space="preserve"> verkla</w:t>
      </w:r>
      <w:r w:rsidR="00B440E9" w:rsidRPr="00500A7C">
        <w:rPr>
          <w:rFonts w:ascii="Arial" w:hAnsi="Arial" w:cs="Arial"/>
        </w:rPr>
        <w:t>(</w:t>
      </w:r>
      <w:r w:rsidRPr="00500A7C">
        <w:rPr>
          <w:rFonts w:ascii="Arial" w:hAnsi="Arial" w:cs="Arial"/>
        </w:rPr>
        <w:t>a</w:t>
      </w:r>
      <w:r w:rsidR="00B440E9" w:rsidRPr="00500A7C">
        <w:rPr>
          <w:rFonts w:ascii="Arial" w:hAnsi="Arial" w:cs="Arial"/>
        </w:rPr>
        <w:t>)</w:t>
      </w:r>
      <w:r w:rsidRPr="00500A7C">
        <w:rPr>
          <w:rFonts w:ascii="Arial" w:hAnsi="Arial" w:cs="Arial"/>
        </w:rPr>
        <w:t>r</w:t>
      </w:r>
      <w:r w:rsidR="00B440E9" w:rsidRPr="00500A7C">
        <w:rPr>
          <w:rFonts w:ascii="Arial" w:hAnsi="Arial" w:cs="Arial"/>
        </w:rPr>
        <w:t>en</w:t>
      </w:r>
      <w:r w:rsidRPr="00500A7C">
        <w:rPr>
          <w:rFonts w:ascii="Arial" w:hAnsi="Arial" w:cs="Arial"/>
        </w:rPr>
        <w:t xml:space="preserve"> in </w:t>
      </w:r>
      <w:r w:rsidRPr="00415837">
        <w:rPr>
          <w:rFonts w:ascii="Arial" w:hAnsi="Arial" w:cs="Arial"/>
          <w:color w:val="343434"/>
        </w:rPr>
        <w:t>het bijzonder dat:</w:t>
      </w:r>
    </w:p>
    <w:p w14:paraId="4811A9D3" w14:textId="119DE788" w:rsidR="00D63743" w:rsidRPr="00415837" w:rsidRDefault="00D63743" w:rsidP="00D63743">
      <w:pPr>
        <w:pStyle w:val="Normaalweb"/>
        <w:rPr>
          <w:rFonts w:ascii="Arial" w:hAnsi="Arial" w:cs="Arial"/>
          <w:color w:val="343434"/>
        </w:rPr>
      </w:pPr>
      <w:r w:rsidRPr="00415837">
        <w:rPr>
          <w:rFonts w:ascii="Arial" w:hAnsi="Arial" w:cs="Arial"/>
          <w:color w:val="343434"/>
        </w:rPr>
        <w:t xml:space="preserve">a) de opdrachtnemer die </w:t>
      </w:r>
      <w:r w:rsidRPr="00CC6D11">
        <w:rPr>
          <w:rFonts w:ascii="Arial" w:hAnsi="Arial" w:cs="Arial"/>
        </w:rPr>
        <w:t>ik</w:t>
      </w:r>
      <w:r w:rsidR="00724941" w:rsidRPr="00CC6D11">
        <w:rPr>
          <w:rFonts w:ascii="Arial" w:hAnsi="Arial" w:cs="Arial"/>
        </w:rPr>
        <w:t>/wij</w:t>
      </w:r>
      <w:r w:rsidRPr="00CC6D11">
        <w:rPr>
          <w:rFonts w:ascii="Arial" w:hAnsi="Arial" w:cs="Arial"/>
        </w:rPr>
        <w:t xml:space="preserve"> vertegenwoordig</w:t>
      </w:r>
      <w:r w:rsidR="00724941" w:rsidRPr="00CC6D11">
        <w:rPr>
          <w:rFonts w:ascii="Arial" w:hAnsi="Arial" w:cs="Arial"/>
        </w:rPr>
        <w:t>(en)</w:t>
      </w:r>
      <w:r w:rsidRPr="00CC6D11">
        <w:rPr>
          <w:rFonts w:ascii="Arial" w:hAnsi="Arial" w:cs="Arial"/>
        </w:rPr>
        <w:t xml:space="preserve"> (en </w:t>
      </w:r>
      <w:r w:rsidRPr="00415837">
        <w:rPr>
          <w:rFonts w:ascii="Arial" w:hAnsi="Arial" w:cs="Arial"/>
          <w:color w:val="343434"/>
        </w:rPr>
        <w:t>de bedrijven die een onderdeel zijn van ons consortium) geen (rechts)personen zijn met een Russische nationaliteit en deze (rechts) personen  (natuurlijke personen, bedrijven, entiteiten of organen) niet gevestigd zijn in Rusland;</w:t>
      </w:r>
    </w:p>
    <w:p w14:paraId="68ACDA1E" w14:textId="1EFE464E" w:rsidR="00D63743" w:rsidRPr="00415837" w:rsidRDefault="00D63743" w:rsidP="00D63743">
      <w:pPr>
        <w:pStyle w:val="Normaalweb"/>
        <w:rPr>
          <w:rFonts w:ascii="Arial" w:hAnsi="Arial" w:cs="Arial"/>
          <w:color w:val="343434"/>
        </w:rPr>
      </w:pPr>
      <w:r w:rsidRPr="00415837">
        <w:rPr>
          <w:rFonts w:ascii="Arial" w:hAnsi="Arial" w:cs="Arial"/>
          <w:color w:val="343434"/>
        </w:rPr>
        <w:t>b) de opdrachtnemer die ik</w:t>
      </w:r>
      <w:r w:rsidR="00724941" w:rsidRPr="00CC6D11">
        <w:rPr>
          <w:rFonts w:ascii="Arial" w:hAnsi="Arial" w:cs="Arial"/>
        </w:rPr>
        <w:t>/wij</w:t>
      </w:r>
      <w:r w:rsidRPr="00CC6D11">
        <w:rPr>
          <w:rFonts w:ascii="Arial" w:hAnsi="Arial" w:cs="Arial"/>
        </w:rPr>
        <w:t xml:space="preserve"> vertegenwoordig</w:t>
      </w:r>
      <w:r w:rsidR="00724941" w:rsidRPr="00CC6D11">
        <w:rPr>
          <w:rFonts w:ascii="Arial" w:hAnsi="Arial" w:cs="Arial"/>
        </w:rPr>
        <w:t>(en)</w:t>
      </w:r>
      <w:r w:rsidRPr="00CC6D11">
        <w:rPr>
          <w:rFonts w:ascii="Arial" w:hAnsi="Arial" w:cs="Arial"/>
        </w:rPr>
        <w:t xml:space="preserve"> (</w:t>
      </w:r>
      <w:r w:rsidRPr="00415837">
        <w:rPr>
          <w:rFonts w:ascii="Arial" w:hAnsi="Arial" w:cs="Arial"/>
          <w:color w:val="343434"/>
        </w:rPr>
        <w:t>en de bedrijven die een onderdeel zijn van ons consortium) geen rechtspersonen zijn (gevestigd in Rusland of een ander land) die voor meer dan 50% eigendom zijn van een Russische partij zoals hierboven onder a) genoemd; </w:t>
      </w:r>
    </w:p>
    <w:p w14:paraId="4A38A244" w14:textId="3004AA90" w:rsidR="00D63743" w:rsidRPr="00415837" w:rsidRDefault="00D63743" w:rsidP="00D63743">
      <w:pPr>
        <w:pStyle w:val="Normaalweb"/>
        <w:rPr>
          <w:rFonts w:ascii="Arial" w:hAnsi="Arial" w:cs="Arial"/>
          <w:color w:val="343434"/>
        </w:rPr>
      </w:pPr>
      <w:r w:rsidRPr="00415837">
        <w:rPr>
          <w:rFonts w:ascii="Arial" w:hAnsi="Arial" w:cs="Arial"/>
          <w:color w:val="343434"/>
        </w:rPr>
        <w:t>c) noch ik</w:t>
      </w:r>
      <w:r w:rsidR="00724941" w:rsidRPr="00CC6D11">
        <w:rPr>
          <w:rFonts w:ascii="Arial" w:hAnsi="Arial" w:cs="Arial"/>
        </w:rPr>
        <w:t>/wij,</w:t>
      </w:r>
      <w:r w:rsidRPr="00CC6D11">
        <w:rPr>
          <w:rFonts w:ascii="Arial" w:hAnsi="Arial" w:cs="Arial"/>
        </w:rPr>
        <w:t xml:space="preserve"> noch de onderneming die ik</w:t>
      </w:r>
      <w:r w:rsidR="00724941" w:rsidRPr="00CC6D11">
        <w:rPr>
          <w:rFonts w:ascii="Arial" w:hAnsi="Arial" w:cs="Arial"/>
        </w:rPr>
        <w:t>/wij</w:t>
      </w:r>
      <w:r w:rsidRPr="00CC6D11">
        <w:rPr>
          <w:rFonts w:ascii="Arial" w:hAnsi="Arial" w:cs="Arial"/>
        </w:rPr>
        <w:t xml:space="preserve"> vertegenwoordig</w:t>
      </w:r>
      <w:r w:rsidR="00724941" w:rsidRPr="00CC6D11">
        <w:rPr>
          <w:rFonts w:ascii="Arial" w:hAnsi="Arial" w:cs="Arial"/>
        </w:rPr>
        <w:t>(en)</w:t>
      </w:r>
      <w:r w:rsidRPr="00CC6D11">
        <w:rPr>
          <w:rFonts w:ascii="Arial" w:hAnsi="Arial" w:cs="Arial"/>
        </w:rPr>
        <w:t xml:space="preserve"> een (rechts)persoon (gevestigd in </w:t>
      </w:r>
      <w:r w:rsidRPr="00415837">
        <w:rPr>
          <w:rFonts w:ascii="Arial" w:hAnsi="Arial" w:cs="Arial"/>
          <w:color w:val="343434"/>
        </w:rPr>
        <w:t>Rusland of een ander land) is</w:t>
      </w:r>
      <w:r w:rsidR="00724941">
        <w:rPr>
          <w:rFonts w:ascii="Arial" w:hAnsi="Arial" w:cs="Arial"/>
          <w:color w:val="343434"/>
        </w:rPr>
        <w:t>,</w:t>
      </w:r>
      <w:r w:rsidRPr="00415837">
        <w:rPr>
          <w:rFonts w:ascii="Arial" w:hAnsi="Arial" w:cs="Arial"/>
          <w:color w:val="343434"/>
        </w:rPr>
        <w:t xml:space="preserve"> die handelt in belang van of op aanwijzing van een Russische partij, zoals bedoeld onder a) en b);</w:t>
      </w:r>
    </w:p>
    <w:p w14:paraId="77BB5013" w14:textId="77777777" w:rsidR="0079225A" w:rsidRDefault="00D63743" w:rsidP="00D63743">
      <w:pPr>
        <w:pStyle w:val="Normaalweb"/>
        <w:rPr>
          <w:rFonts w:ascii="Arial" w:hAnsi="Arial" w:cs="Arial"/>
          <w:color w:val="343434"/>
        </w:rPr>
      </w:pPr>
      <w:r w:rsidRPr="00415837">
        <w:rPr>
          <w:rFonts w:ascii="Arial" w:hAnsi="Arial" w:cs="Arial"/>
          <w:color w:val="343434"/>
        </w:rPr>
        <w:t xml:space="preserve">d) er geen onderaannemers, leveranciers of ondernemingen deelnemen wier capaciteit wordt ingeroepen door de opdrachtnemer die </w:t>
      </w:r>
      <w:r w:rsidRPr="00CC6D11">
        <w:rPr>
          <w:rFonts w:ascii="Arial" w:hAnsi="Arial" w:cs="Arial"/>
        </w:rPr>
        <w:t>ik</w:t>
      </w:r>
      <w:r w:rsidR="00724941" w:rsidRPr="00CC6D11">
        <w:rPr>
          <w:rFonts w:ascii="Arial" w:hAnsi="Arial" w:cs="Arial"/>
        </w:rPr>
        <w:t>/wij</w:t>
      </w:r>
      <w:r w:rsidRPr="00CC6D11">
        <w:rPr>
          <w:rFonts w:ascii="Arial" w:hAnsi="Arial" w:cs="Arial"/>
        </w:rPr>
        <w:t xml:space="preserve"> vertegenwoordig</w:t>
      </w:r>
      <w:r w:rsidR="00724941" w:rsidRPr="00CC6D11">
        <w:rPr>
          <w:rFonts w:ascii="Arial" w:hAnsi="Arial" w:cs="Arial"/>
        </w:rPr>
        <w:t>(en)</w:t>
      </w:r>
      <w:r w:rsidRPr="00CC6D11">
        <w:rPr>
          <w:rFonts w:ascii="Arial" w:hAnsi="Arial" w:cs="Arial"/>
        </w:rPr>
        <w:t xml:space="preserve"> én die een aandeel hebben van meer dan 10% van de contractwaarde waarbij </w:t>
      </w:r>
      <w:r w:rsidRPr="00415837">
        <w:rPr>
          <w:rFonts w:ascii="Arial" w:hAnsi="Arial" w:cs="Arial"/>
          <w:color w:val="343434"/>
        </w:rPr>
        <w:t>een situatie al</w:t>
      </w:r>
      <w:r w:rsidR="0079225A">
        <w:rPr>
          <w:rFonts w:ascii="Arial" w:hAnsi="Arial" w:cs="Arial"/>
          <w:color w:val="343434"/>
        </w:rPr>
        <w:t>s onder a) t/m c) zich voordoet.</w:t>
      </w:r>
    </w:p>
    <w:p w14:paraId="5107E5F0" w14:textId="67FBD5C5" w:rsidR="00607E68" w:rsidRPr="0079225A" w:rsidRDefault="00607E68" w:rsidP="00D63743">
      <w:pPr>
        <w:pStyle w:val="Normaalweb"/>
        <w:rPr>
          <w:rFonts w:ascii="Arial" w:hAnsi="Arial" w:cs="Arial"/>
          <w:color w:val="343434"/>
        </w:rPr>
      </w:pPr>
      <w:r w:rsidRPr="00CC6D11">
        <w:rPr>
          <w:rFonts w:ascii="Arial" w:hAnsi="Arial" w:cs="Arial"/>
        </w:rPr>
        <w:lastRenderedPageBreak/>
        <w:t>Tenslotte</w:t>
      </w:r>
      <w:r w:rsidR="00792DCD" w:rsidRPr="00CC6D11">
        <w:rPr>
          <w:rFonts w:ascii="Arial" w:hAnsi="Arial" w:cs="Arial"/>
        </w:rPr>
        <w:t xml:space="preserve"> </w:t>
      </w:r>
      <w:r w:rsidR="00B24BC5" w:rsidRPr="00CC6D11">
        <w:rPr>
          <w:rFonts w:ascii="Arial" w:hAnsi="Arial" w:cs="Arial"/>
        </w:rPr>
        <w:t>verkla</w:t>
      </w:r>
      <w:r w:rsidR="00724941" w:rsidRPr="00CC6D11">
        <w:rPr>
          <w:rFonts w:ascii="Arial" w:hAnsi="Arial" w:cs="Arial"/>
        </w:rPr>
        <w:t>(</w:t>
      </w:r>
      <w:r w:rsidR="00B24BC5" w:rsidRPr="00CC6D11">
        <w:rPr>
          <w:rFonts w:ascii="Arial" w:hAnsi="Arial" w:cs="Arial"/>
        </w:rPr>
        <w:t>a</w:t>
      </w:r>
      <w:r w:rsidR="00724941" w:rsidRPr="00CC6D11">
        <w:rPr>
          <w:rFonts w:ascii="Arial" w:hAnsi="Arial" w:cs="Arial"/>
        </w:rPr>
        <w:t>)</w:t>
      </w:r>
      <w:r w:rsidR="00B24BC5" w:rsidRPr="00CC6D11">
        <w:rPr>
          <w:rFonts w:ascii="Arial" w:hAnsi="Arial" w:cs="Arial"/>
        </w:rPr>
        <w:t>r</w:t>
      </w:r>
      <w:r w:rsidR="00724941" w:rsidRPr="00CC6D11">
        <w:rPr>
          <w:rFonts w:ascii="Arial" w:hAnsi="Arial" w:cs="Arial"/>
        </w:rPr>
        <w:t>(en)</w:t>
      </w:r>
      <w:r w:rsidR="00B24BC5" w:rsidRPr="00CC6D11">
        <w:rPr>
          <w:rFonts w:ascii="Arial" w:hAnsi="Arial" w:cs="Arial"/>
        </w:rPr>
        <w:t xml:space="preserve"> ik</w:t>
      </w:r>
      <w:r w:rsidR="00724941" w:rsidRPr="00CC6D11">
        <w:rPr>
          <w:rFonts w:ascii="Arial" w:hAnsi="Arial" w:cs="Arial"/>
        </w:rPr>
        <w:t>/wij</w:t>
      </w:r>
      <w:r w:rsidR="00D45F71" w:rsidRPr="00CC6D11">
        <w:rPr>
          <w:rFonts w:ascii="Arial" w:hAnsi="Arial" w:cs="Arial"/>
        </w:rPr>
        <w:t xml:space="preserve"> formeel </w:t>
      </w:r>
      <w:r w:rsidR="00E81BD6" w:rsidRPr="00CC6D11">
        <w:rPr>
          <w:rFonts w:ascii="Arial" w:hAnsi="Arial" w:cs="Arial"/>
        </w:rPr>
        <w:t>dat deze informatie accuraat en naar waarheid is verstrekt</w:t>
      </w:r>
      <w:r w:rsidR="00A168FE" w:rsidRPr="00CC6D11">
        <w:rPr>
          <w:rFonts w:ascii="Arial" w:hAnsi="Arial" w:cs="Arial"/>
        </w:rPr>
        <w:t xml:space="preserve"> en dat ik</w:t>
      </w:r>
      <w:r w:rsidR="00724941" w:rsidRPr="00CC6D11">
        <w:rPr>
          <w:rFonts w:ascii="Arial" w:hAnsi="Arial" w:cs="Arial"/>
        </w:rPr>
        <w:t>/wij</w:t>
      </w:r>
      <w:r w:rsidR="00A168FE" w:rsidRPr="00CC6D11">
        <w:rPr>
          <w:rFonts w:ascii="Arial" w:hAnsi="Arial" w:cs="Arial"/>
        </w:rPr>
        <w:t xml:space="preserve"> mij</w:t>
      </w:r>
      <w:r w:rsidR="00724941" w:rsidRPr="00CC6D11">
        <w:rPr>
          <w:rFonts w:ascii="Arial" w:hAnsi="Arial" w:cs="Arial"/>
        </w:rPr>
        <w:t>/ons</w:t>
      </w:r>
      <w:r w:rsidR="00A168FE" w:rsidRPr="00CC6D11">
        <w:rPr>
          <w:rFonts w:ascii="Arial" w:hAnsi="Arial" w:cs="Arial"/>
        </w:rPr>
        <w:t xml:space="preserve"> volledig bewust ben</w:t>
      </w:r>
      <w:r w:rsidR="00724941" w:rsidRPr="00CC6D11">
        <w:rPr>
          <w:rFonts w:ascii="Arial" w:hAnsi="Arial" w:cs="Arial"/>
        </w:rPr>
        <w:t>/zijn</w:t>
      </w:r>
      <w:r w:rsidR="00A168FE" w:rsidRPr="00CC6D11">
        <w:rPr>
          <w:rFonts w:ascii="Arial" w:hAnsi="Arial" w:cs="Arial"/>
        </w:rPr>
        <w:t xml:space="preserve"> van de gevolgen van het afleggen van een valse verklaring.</w:t>
      </w:r>
    </w:p>
    <w:p w14:paraId="370CF909" w14:textId="70DE804C" w:rsidR="00AF4149" w:rsidRPr="00415837" w:rsidRDefault="00AF4149" w:rsidP="00D63743">
      <w:pPr>
        <w:pStyle w:val="Normaalweb"/>
        <w:rPr>
          <w:rFonts w:ascii="Arial" w:hAnsi="Arial" w:cs="Arial"/>
          <w:color w:val="343434"/>
        </w:rPr>
      </w:pPr>
      <w:r w:rsidRPr="00CC6D11">
        <w:rPr>
          <w:rFonts w:ascii="Arial" w:hAnsi="Arial" w:cs="Arial"/>
        </w:rPr>
        <w:t>Tevens verklaar ik</w:t>
      </w:r>
      <w:r w:rsidR="00724941" w:rsidRPr="00CC6D11">
        <w:rPr>
          <w:rFonts w:ascii="Arial" w:hAnsi="Arial" w:cs="Arial"/>
        </w:rPr>
        <w:t>/wij</w:t>
      </w:r>
      <w:r w:rsidRPr="00CC6D11">
        <w:rPr>
          <w:rFonts w:ascii="Arial" w:hAnsi="Arial" w:cs="Arial"/>
        </w:rPr>
        <w:t xml:space="preserve"> hierbij desgevraagd</w:t>
      </w:r>
      <w:r w:rsidR="000B4CB4" w:rsidRPr="00CC6D11">
        <w:rPr>
          <w:rFonts w:ascii="Arial" w:hAnsi="Arial" w:cs="Arial"/>
        </w:rPr>
        <w:t xml:space="preserve"> en onverwijld alle benodigde bewijsstukken te kunnen </w:t>
      </w:r>
      <w:r w:rsidR="000B4CB4">
        <w:rPr>
          <w:rFonts w:ascii="Arial" w:hAnsi="Arial" w:cs="Arial"/>
          <w:color w:val="343434"/>
        </w:rPr>
        <w:t>overleggen.</w:t>
      </w:r>
    </w:p>
    <w:p w14:paraId="19B69CB7" w14:textId="77777777" w:rsidR="00E7112D" w:rsidRPr="00415837" w:rsidRDefault="00E7112D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296C85D1" w14:textId="1A8261D1" w:rsidR="00EA6510" w:rsidRDefault="00EA6510" w:rsidP="000E4513">
      <w:pPr>
        <w:pStyle w:val="Geenafstand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Bedrijfsnaam (statutair): </w:t>
      </w:r>
    </w:p>
    <w:p w14:paraId="684AD962" w14:textId="77777777" w:rsidR="00EA6510" w:rsidRDefault="00EA6510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16EF40E8" w14:textId="77777777" w:rsidR="00EA6510" w:rsidRDefault="00EA6510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0DA6D866" w14:textId="7399BDAC" w:rsidR="00E7112D" w:rsidRPr="00415837" w:rsidRDefault="00E7112D" w:rsidP="000E4513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Naam</w:t>
      </w:r>
      <w:r w:rsidR="00EA6510">
        <w:rPr>
          <w:rFonts w:ascii="Arial" w:hAnsi="Arial" w:cs="Arial"/>
          <w:sz w:val="24"/>
          <w:szCs w:val="24"/>
        </w:rPr>
        <w:t xml:space="preserve"> functionaris</w:t>
      </w:r>
      <w:r w:rsidRPr="00415837">
        <w:rPr>
          <w:rFonts w:ascii="Arial" w:hAnsi="Arial" w:cs="Arial"/>
          <w:sz w:val="24"/>
          <w:szCs w:val="24"/>
        </w:rPr>
        <w:t>:</w:t>
      </w:r>
    </w:p>
    <w:p w14:paraId="54C87235" w14:textId="77777777" w:rsidR="00E7112D" w:rsidRPr="00415837" w:rsidRDefault="00E7112D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28D23B17" w14:textId="77777777" w:rsidR="00E7112D" w:rsidRPr="00415837" w:rsidRDefault="00E7112D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1EFC0BF9" w14:textId="77777777" w:rsidR="00E7112D" w:rsidRPr="00415837" w:rsidRDefault="00E7112D" w:rsidP="000E4513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Functie:</w:t>
      </w:r>
    </w:p>
    <w:p w14:paraId="4664154A" w14:textId="77777777" w:rsidR="00E7112D" w:rsidRPr="00415837" w:rsidRDefault="00E7112D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08919CD1" w14:textId="77777777" w:rsidR="00E7112D" w:rsidRPr="00415837" w:rsidRDefault="00E7112D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11E49E64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Datum:</w:t>
      </w:r>
    </w:p>
    <w:p w14:paraId="5539A4BD" w14:textId="77777777" w:rsidR="00E7112D" w:rsidRPr="00415837" w:rsidRDefault="00E7112D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1F71C3F3" w14:textId="77777777" w:rsidR="00E7112D" w:rsidRPr="00415837" w:rsidRDefault="00E7112D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6A76FA38" w14:textId="77777777" w:rsidR="00E7112D" w:rsidRDefault="00E7112D" w:rsidP="000E4513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Handtekening:</w:t>
      </w:r>
    </w:p>
    <w:p w14:paraId="537F407E" w14:textId="77777777" w:rsidR="005706CE" w:rsidRDefault="005706CE" w:rsidP="000E4513">
      <w:pPr>
        <w:pStyle w:val="Geenafstand"/>
        <w:rPr>
          <w:rFonts w:ascii="Arial" w:hAnsi="Arial" w:cs="Arial"/>
          <w:sz w:val="24"/>
          <w:szCs w:val="24"/>
        </w:rPr>
      </w:pPr>
    </w:p>
    <w:p w14:paraId="5A4F3D79" w14:textId="77777777" w:rsidR="004852DE" w:rsidRDefault="004852D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2CF6386E" w14:textId="356756B6" w:rsidR="004852DE" w:rsidRPr="00041577" w:rsidRDefault="00041577" w:rsidP="005706CE">
      <w:pPr>
        <w:pStyle w:val="Geenafstand"/>
        <w:rPr>
          <w:rFonts w:ascii="Arial" w:hAnsi="Arial" w:cs="Arial"/>
          <w:i/>
          <w:sz w:val="24"/>
          <w:szCs w:val="24"/>
        </w:rPr>
      </w:pPr>
      <w:r w:rsidRPr="00041577">
        <w:rPr>
          <w:rFonts w:ascii="Arial" w:hAnsi="Arial" w:cs="Arial"/>
          <w:i/>
          <w:sz w:val="24"/>
          <w:szCs w:val="24"/>
        </w:rPr>
        <w:t>(In</w:t>
      </w:r>
      <w:r w:rsidR="00CB6648">
        <w:rPr>
          <w:rFonts w:ascii="Arial" w:hAnsi="Arial" w:cs="Arial"/>
          <w:i/>
          <w:sz w:val="24"/>
          <w:szCs w:val="24"/>
        </w:rPr>
        <w:t>vullen in</w:t>
      </w:r>
      <w:r w:rsidRPr="00041577">
        <w:rPr>
          <w:rFonts w:ascii="Arial" w:hAnsi="Arial" w:cs="Arial"/>
          <w:i/>
          <w:sz w:val="24"/>
          <w:szCs w:val="24"/>
        </w:rPr>
        <w:t>dien van toepassing; zie uitleg)</w:t>
      </w:r>
    </w:p>
    <w:p w14:paraId="299ECC99" w14:textId="77777777" w:rsidR="00041577" w:rsidRDefault="00041577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6F230A59" w14:textId="7F06B392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Naam</w:t>
      </w:r>
      <w:r>
        <w:rPr>
          <w:rFonts w:ascii="Arial" w:hAnsi="Arial" w:cs="Arial"/>
          <w:sz w:val="24"/>
          <w:szCs w:val="24"/>
        </w:rPr>
        <w:t xml:space="preserve"> (2)</w:t>
      </w:r>
      <w:r w:rsidRPr="00415837">
        <w:rPr>
          <w:rFonts w:ascii="Arial" w:hAnsi="Arial" w:cs="Arial"/>
          <w:sz w:val="24"/>
          <w:szCs w:val="24"/>
        </w:rPr>
        <w:t>:</w:t>
      </w:r>
    </w:p>
    <w:p w14:paraId="2E50E953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7113EBB1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2445DDA3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Functie:</w:t>
      </w:r>
    </w:p>
    <w:p w14:paraId="27548544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70894D61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5E6A6D9C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Datum:</w:t>
      </w:r>
    </w:p>
    <w:p w14:paraId="33FBDEC0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609D46DC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0CB46155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Handtekening:</w:t>
      </w:r>
    </w:p>
    <w:p w14:paraId="3DF50FC9" w14:textId="77777777" w:rsidR="005706CE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7D6B7539" w14:textId="77777777" w:rsidR="005706CE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517DF1E9" w14:textId="77777777" w:rsidR="004852DE" w:rsidRDefault="004852D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67B65E5E" w14:textId="77777777" w:rsidR="004852DE" w:rsidRDefault="004852D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1E7CF86E" w14:textId="77777777" w:rsidR="005706CE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35D1F9DC" w14:textId="0824401E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Naam</w:t>
      </w:r>
      <w:r>
        <w:rPr>
          <w:rFonts w:ascii="Arial" w:hAnsi="Arial" w:cs="Arial"/>
          <w:sz w:val="24"/>
          <w:szCs w:val="24"/>
        </w:rPr>
        <w:t xml:space="preserve"> (3)</w:t>
      </w:r>
      <w:r w:rsidRPr="00415837">
        <w:rPr>
          <w:rFonts w:ascii="Arial" w:hAnsi="Arial" w:cs="Arial"/>
          <w:sz w:val="24"/>
          <w:szCs w:val="24"/>
        </w:rPr>
        <w:t>:</w:t>
      </w:r>
    </w:p>
    <w:p w14:paraId="536B384D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535BB179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7FB43E14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Functie:</w:t>
      </w:r>
    </w:p>
    <w:p w14:paraId="40BE7E46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66FF2AC1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66181A75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Datum:</w:t>
      </w:r>
    </w:p>
    <w:p w14:paraId="45BBED5E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558E1A72" w14:textId="77777777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</w:p>
    <w:p w14:paraId="62D5C50B" w14:textId="0F6F2C36" w:rsidR="005706CE" w:rsidRPr="00415837" w:rsidRDefault="005706CE" w:rsidP="005706CE">
      <w:pPr>
        <w:pStyle w:val="Geenafstand"/>
        <w:rPr>
          <w:rFonts w:ascii="Arial" w:hAnsi="Arial" w:cs="Arial"/>
          <w:sz w:val="24"/>
          <w:szCs w:val="24"/>
        </w:rPr>
      </w:pPr>
      <w:r w:rsidRPr="00415837">
        <w:rPr>
          <w:rFonts w:ascii="Arial" w:hAnsi="Arial" w:cs="Arial"/>
          <w:sz w:val="24"/>
          <w:szCs w:val="24"/>
        </w:rPr>
        <w:t>Handtekening:</w:t>
      </w:r>
    </w:p>
    <w:sectPr w:rsidR="005706CE" w:rsidRPr="004158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934C3"/>
    <w:multiLevelType w:val="hybridMultilevel"/>
    <w:tmpl w:val="AE407894"/>
    <w:lvl w:ilvl="0" w:tplc="5DD87EAA">
      <w:start w:val="1"/>
      <w:numFmt w:val="bullet"/>
      <w:pStyle w:val="Lijststreepjetweedeniveau"/>
      <w:lvlText w:val="–"/>
      <w:lvlJc w:val="left"/>
      <w:pPr>
        <w:ind w:left="587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B40F8"/>
    <w:multiLevelType w:val="hybridMultilevel"/>
    <w:tmpl w:val="7C08C8CA"/>
    <w:lvl w:ilvl="0" w:tplc="12E2BE0A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A81C54"/>
    <w:multiLevelType w:val="hybridMultilevel"/>
    <w:tmpl w:val="D472A18E"/>
    <w:lvl w:ilvl="0" w:tplc="97B4597E">
      <w:start w:val="1"/>
      <w:numFmt w:val="bullet"/>
      <w:pStyle w:val="Lij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0A03A0"/>
    <w:multiLevelType w:val="hybridMultilevel"/>
    <w:tmpl w:val="615C8A74"/>
    <w:lvl w:ilvl="0" w:tplc="12E2BE0A">
      <w:start w:val="1"/>
      <w:numFmt w:val="decimal"/>
      <w:lvlText w:val="%1"/>
      <w:lvlJc w:val="left"/>
      <w:pPr>
        <w:ind w:left="360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83C331C"/>
    <w:multiLevelType w:val="multilevel"/>
    <w:tmpl w:val="615C8A74"/>
    <w:lvl w:ilvl="0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09334236">
    <w:abstractNumId w:val="2"/>
  </w:num>
  <w:num w:numId="2" w16cid:durableId="2025400887">
    <w:abstractNumId w:val="1"/>
  </w:num>
  <w:num w:numId="3" w16cid:durableId="1752509911">
    <w:abstractNumId w:val="0"/>
  </w:num>
  <w:num w:numId="4" w16cid:durableId="1859537289">
    <w:abstractNumId w:val="1"/>
  </w:num>
  <w:num w:numId="5" w16cid:durableId="1226716991">
    <w:abstractNumId w:val="3"/>
  </w:num>
  <w:num w:numId="6" w16cid:durableId="3782136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666F04C-4112-4235-BE5C-7EC7A0CFB70A}"/>
    <w:docVar w:name="dgnword-eventsink" w:val="549676104"/>
  </w:docVars>
  <w:rsids>
    <w:rsidRoot w:val="00B04E6A"/>
    <w:rsid w:val="00016315"/>
    <w:rsid w:val="00041577"/>
    <w:rsid w:val="00070725"/>
    <w:rsid w:val="0008180E"/>
    <w:rsid w:val="000B47F1"/>
    <w:rsid w:val="000B4CB4"/>
    <w:rsid w:val="000E4513"/>
    <w:rsid w:val="000F0A32"/>
    <w:rsid w:val="00123231"/>
    <w:rsid w:val="001442FD"/>
    <w:rsid w:val="001A64E1"/>
    <w:rsid w:val="001E10EF"/>
    <w:rsid w:val="001E13EE"/>
    <w:rsid w:val="002819EC"/>
    <w:rsid w:val="002A6674"/>
    <w:rsid w:val="00310B62"/>
    <w:rsid w:val="00312616"/>
    <w:rsid w:val="00325CED"/>
    <w:rsid w:val="00415837"/>
    <w:rsid w:val="004852DE"/>
    <w:rsid w:val="00500A7C"/>
    <w:rsid w:val="00545B42"/>
    <w:rsid w:val="005706CE"/>
    <w:rsid w:val="005B0711"/>
    <w:rsid w:val="005C77B7"/>
    <w:rsid w:val="005F44D8"/>
    <w:rsid w:val="00607E68"/>
    <w:rsid w:val="00722D95"/>
    <w:rsid w:val="00724941"/>
    <w:rsid w:val="0078791F"/>
    <w:rsid w:val="0079225A"/>
    <w:rsid w:val="00792DCD"/>
    <w:rsid w:val="007A6D08"/>
    <w:rsid w:val="00821A0E"/>
    <w:rsid w:val="00826D66"/>
    <w:rsid w:val="00836FD3"/>
    <w:rsid w:val="008575FE"/>
    <w:rsid w:val="008737EC"/>
    <w:rsid w:val="008C3C37"/>
    <w:rsid w:val="00917CA0"/>
    <w:rsid w:val="00983414"/>
    <w:rsid w:val="009A03E5"/>
    <w:rsid w:val="00A168FE"/>
    <w:rsid w:val="00AF4149"/>
    <w:rsid w:val="00B04E6A"/>
    <w:rsid w:val="00B24BC5"/>
    <w:rsid w:val="00B440E9"/>
    <w:rsid w:val="00B863C0"/>
    <w:rsid w:val="00B95DCE"/>
    <w:rsid w:val="00BD0062"/>
    <w:rsid w:val="00CB6648"/>
    <w:rsid w:val="00CC6D11"/>
    <w:rsid w:val="00CF0C4F"/>
    <w:rsid w:val="00D45F71"/>
    <w:rsid w:val="00D46DD9"/>
    <w:rsid w:val="00D50037"/>
    <w:rsid w:val="00D63743"/>
    <w:rsid w:val="00D76A6B"/>
    <w:rsid w:val="00DB367A"/>
    <w:rsid w:val="00E2768B"/>
    <w:rsid w:val="00E33E60"/>
    <w:rsid w:val="00E42D33"/>
    <w:rsid w:val="00E45B7C"/>
    <w:rsid w:val="00E7112D"/>
    <w:rsid w:val="00E81BD6"/>
    <w:rsid w:val="00EA6510"/>
    <w:rsid w:val="00EF063F"/>
    <w:rsid w:val="00F0077C"/>
    <w:rsid w:val="00F106CB"/>
    <w:rsid w:val="00F22308"/>
    <w:rsid w:val="00F33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C9C4A"/>
  <w15:chartTrackingRefBased/>
  <w15:docId w15:val="{BA3DF09D-61AD-4024-8087-1EDF41075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E4513"/>
    <w:pPr>
      <w:spacing w:after="0" w:line="240" w:lineRule="atLeast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link w:val="Kop1Char"/>
    <w:uiPriority w:val="1"/>
    <w:qFormat/>
    <w:rsid w:val="00D76A6B"/>
    <w:pPr>
      <w:pageBreakBefore/>
      <w:widowControl w:val="0"/>
      <w:spacing w:after="700" w:line="300" w:lineRule="atLeast"/>
      <w:contextualSpacing/>
      <w:outlineLvl w:val="0"/>
    </w:pPr>
    <w:rPr>
      <w:rFonts w:eastAsiaTheme="majorEastAsia" w:cstheme="majorBidi"/>
      <w:bCs/>
      <w:kern w:val="32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1"/>
    <w:unhideWhenUsed/>
    <w:qFormat/>
    <w:rsid w:val="00E45B7C"/>
    <w:pPr>
      <w:keepNext/>
      <w:widowControl w:val="0"/>
      <w:spacing w:before="200" w:line="300" w:lineRule="atLeast"/>
      <w:contextualSpacing/>
      <w:outlineLvl w:val="1"/>
    </w:pPr>
    <w:rPr>
      <w:rFonts w:eastAsiaTheme="majorEastAsia" w:cstheme="majorBidi"/>
      <w:b/>
      <w:bCs/>
      <w:kern w:val="32"/>
      <w:szCs w:val="26"/>
    </w:rPr>
  </w:style>
  <w:style w:type="paragraph" w:styleId="Kop3">
    <w:name w:val="heading 3"/>
    <w:basedOn w:val="Standaard"/>
    <w:next w:val="Standaard"/>
    <w:link w:val="Kop3Char"/>
    <w:uiPriority w:val="1"/>
    <w:unhideWhenUsed/>
    <w:qFormat/>
    <w:rsid w:val="00E45B7C"/>
    <w:pPr>
      <w:keepNext/>
      <w:widowControl w:val="0"/>
      <w:spacing w:before="240"/>
      <w:outlineLvl w:val="2"/>
    </w:pPr>
    <w:rPr>
      <w:rFonts w:eastAsiaTheme="majorEastAsia" w:cstheme="majorBidi"/>
      <w:bCs/>
      <w:i/>
      <w:kern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0E4513"/>
    <w:rPr>
      <w:rFonts w:ascii="Verdana" w:eastAsiaTheme="majorEastAsia" w:hAnsi="Verdana" w:cstheme="majorBidi"/>
      <w:bCs/>
      <w:kern w:val="32"/>
      <w:sz w:val="24"/>
      <w:szCs w:val="28"/>
    </w:rPr>
  </w:style>
  <w:style w:type="character" w:customStyle="1" w:styleId="Kop2Char">
    <w:name w:val="Kop 2 Char"/>
    <w:basedOn w:val="Standaardalinea-lettertype"/>
    <w:link w:val="Kop2"/>
    <w:uiPriority w:val="1"/>
    <w:rsid w:val="000E4513"/>
    <w:rPr>
      <w:rFonts w:ascii="Verdana" w:eastAsiaTheme="majorEastAsia" w:hAnsi="Verdana" w:cstheme="majorBidi"/>
      <w:b/>
      <w:bCs/>
      <w:kern w:val="32"/>
      <w:sz w:val="18"/>
      <w:szCs w:val="26"/>
    </w:rPr>
  </w:style>
  <w:style w:type="character" w:customStyle="1" w:styleId="Kop3Char">
    <w:name w:val="Kop 3 Char"/>
    <w:basedOn w:val="Standaardalinea-lettertype"/>
    <w:link w:val="Kop3"/>
    <w:uiPriority w:val="1"/>
    <w:rsid w:val="000E4513"/>
    <w:rPr>
      <w:rFonts w:ascii="Verdana" w:eastAsiaTheme="majorEastAsia" w:hAnsi="Verdana" w:cstheme="majorBidi"/>
      <w:bCs/>
      <w:i/>
      <w:kern w:val="32"/>
      <w:sz w:val="18"/>
    </w:rPr>
  </w:style>
  <w:style w:type="paragraph" w:customStyle="1" w:styleId="Lijstbullet">
    <w:name w:val="Lijst bullet"/>
    <w:basedOn w:val="Standaard"/>
    <w:uiPriority w:val="2"/>
    <w:qFormat/>
    <w:rsid w:val="005F44D8"/>
    <w:pPr>
      <w:numPr>
        <w:numId w:val="1"/>
      </w:numPr>
      <w:tabs>
        <w:tab w:val="left" w:pos="227"/>
      </w:tabs>
      <w:ind w:left="227" w:hanging="227"/>
    </w:pPr>
  </w:style>
  <w:style w:type="paragraph" w:styleId="Lijstalinea">
    <w:name w:val="List Paragraph"/>
    <w:basedOn w:val="Standaard"/>
    <w:uiPriority w:val="34"/>
    <w:rsid w:val="002A6674"/>
    <w:pPr>
      <w:ind w:left="720"/>
      <w:contextualSpacing/>
    </w:pPr>
  </w:style>
  <w:style w:type="paragraph" w:customStyle="1" w:styleId="Lijststreepjetweedeniveau">
    <w:name w:val="Lijst streepje (tweede niveau)"/>
    <w:basedOn w:val="Standaard"/>
    <w:uiPriority w:val="2"/>
    <w:qFormat/>
    <w:rsid w:val="002A6674"/>
    <w:pPr>
      <w:numPr>
        <w:numId w:val="3"/>
      </w:numPr>
      <w:ind w:left="454" w:hanging="227"/>
    </w:pPr>
  </w:style>
  <w:style w:type="paragraph" w:styleId="Geenafstand">
    <w:name w:val="No Spacing"/>
    <w:uiPriority w:val="3"/>
    <w:rsid w:val="000E4513"/>
    <w:pPr>
      <w:spacing w:after="0" w:line="240" w:lineRule="auto"/>
    </w:pPr>
    <w:rPr>
      <w:rFonts w:ascii="Verdana" w:hAnsi="Verdana"/>
      <w:sz w:val="18"/>
    </w:rPr>
  </w:style>
  <w:style w:type="paragraph" w:styleId="Normaalweb">
    <w:name w:val="Normal (Web)"/>
    <w:basedOn w:val="Standaard"/>
    <w:uiPriority w:val="99"/>
    <w:semiHidden/>
    <w:unhideWhenUsed/>
    <w:rsid w:val="00D63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A64E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A64E1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A64E1"/>
    <w:rPr>
      <w:rFonts w:ascii="Verdana" w:hAnsi="Verdana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A64E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A64E1"/>
    <w:rPr>
      <w:rFonts w:ascii="Verdana" w:hAnsi="Verdana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A64E1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A64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177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58045222665241BAD1667349C55F68" ma:contentTypeVersion="0" ma:contentTypeDescription="Een nieuw document maken." ma:contentTypeScope="" ma:versionID="308dea95dc13336a844e8b8a2a7da7a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D6BDB1F-3B73-42E8-8A6F-BB7B23F522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F94F29-F938-4FB7-A475-381936054E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1118AF-104D-49C6-8573-4F61F36277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8680DA-2B83-49C9-91AD-F0E82FC61F6F}">
  <ds:schemaRefs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389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S.E.M. Meijer</dc:creator>
  <cp:keywords/>
  <dc:description/>
  <cp:lastModifiedBy>Anne Wietske A.M.E. de Louw</cp:lastModifiedBy>
  <cp:revision>4</cp:revision>
  <cp:lastPrinted>2022-08-08T14:44:00Z</cp:lastPrinted>
  <dcterms:created xsi:type="dcterms:W3CDTF">2022-08-08T14:48:00Z</dcterms:created>
  <dcterms:modified xsi:type="dcterms:W3CDTF">2023-03-29T07:32:00Z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0x0101006958045222665241BAD1667349C55F68</vt:lpwstr>
  </property>
</Properties>
</file>